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627AD" w14:textId="77777777" w:rsidR="0064157E" w:rsidRDefault="00000000">
      <w:pPr>
        <w:pStyle w:val="Titre1"/>
        <w:jc w:val="center"/>
      </w:pPr>
      <w:r>
        <w:t>Attestation de livraison</w:t>
      </w:r>
    </w:p>
    <w:p w14:paraId="5ACCEF4A" w14:textId="77777777" w:rsidR="0064157E" w:rsidRDefault="00000000">
      <w:r>
        <w:t>Cette attestation confirme la bonne réalisation des prestations prévues dans le cadre de l’option B (Titre III du CCAP).</w:t>
      </w:r>
    </w:p>
    <w:p w14:paraId="0304C2C0" w14:textId="4A6BB768" w:rsidR="0064157E" w:rsidRDefault="00000000">
      <w:pPr>
        <w:pStyle w:val="Titre2"/>
      </w:pPr>
      <w:r>
        <w:t xml:space="preserve">Informations du </w:t>
      </w:r>
      <w:r w:rsidR="00FC36F9">
        <w:t>référent</w:t>
      </w:r>
    </w:p>
    <w:p w14:paraId="68B0038F" w14:textId="77777777" w:rsidR="0064157E" w:rsidRDefault="00000000">
      <w:r>
        <w:t>Nom et prénom : ................................................</w:t>
      </w:r>
    </w:p>
    <w:p w14:paraId="43856D8D" w14:textId="77777777" w:rsidR="0064157E" w:rsidRDefault="00000000">
      <w:r>
        <w:t>Fonction / Direction : ....................................</w:t>
      </w:r>
    </w:p>
    <w:p w14:paraId="70C89A94" w14:textId="77777777" w:rsidR="0064157E" w:rsidRDefault="00000000">
      <w:pPr>
        <w:pStyle w:val="Titre2"/>
      </w:pPr>
      <w:r>
        <w:t>Informations sur la prestation</w:t>
      </w:r>
    </w:p>
    <w:p w14:paraId="15F437E0" w14:textId="28477C87" w:rsidR="001E1272" w:rsidRPr="001E1272" w:rsidRDefault="00000000">
      <w:pPr>
        <w:rPr>
          <w:b/>
          <w:bCs/>
        </w:rPr>
      </w:pPr>
      <w:r w:rsidRPr="001E1272">
        <w:rPr>
          <w:b/>
          <w:bCs/>
        </w:rPr>
        <w:t xml:space="preserve">Présence d’essai :    </w:t>
      </w:r>
      <w:sdt>
        <w:sdtPr>
          <w:rPr>
            <w:b/>
            <w:bCs/>
          </w:rPr>
          <w:id w:val="3890026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36F9" w:rsidRPr="001E127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Pr="001E1272">
        <w:rPr>
          <w:b/>
          <w:bCs/>
        </w:rPr>
        <w:t xml:space="preserve"> Oui     </w:t>
      </w:r>
      <w:sdt>
        <w:sdtPr>
          <w:rPr>
            <w:b/>
            <w:bCs/>
          </w:rPr>
          <w:id w:val="16810105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C36F9" w:rsidRPr="001E1272">
            <w:rPr>
              <w:rFonts w:ascii="MS Gothic" w:eastAsia="MS Gothic" w:hAnsi="MS Gothic" w:hint="eastAsia"/>
              <w:b/>
              <w:bCs/>
            </w:rPr>
            <w:t>☐</w:t>
          </w:r>
        </w:sdtContent>
      </w:sdt>
      <w:r w:rsidRPr="001E1272">
        <w:rPr>
          <w:b/>
          <w:bCs/>
        </w:rPr>
        <w:t xml:space="preserve"> Non</w:t>
      </w:r>
      <w:r w:rsidR="001E1272" w:rsidRPr="001E1272">
        <w:rPr>
          <w:b/>
          <w:bCs/>
        </w:rPr>
        <w:t xml:space="preserve"> </w:t>
      </w:r>
    </w:p>
    <w:p w14:paraId="44C12A5C" w14:textId="5E0A794B" w:rsidR="001E1272" w:rsidRDefault="001E1272">
      <w:r>
        <w:t>Si oui, les essais ont été :</w:t>
      </w:r>
    </w:p>
    <w:p w14:paraId="5E9A7BBB" w14:textId="2ABE8093" w:rsidR="001E1272" w:rsidRDefault="001E1272" w:rsidP="001E1272">
      <w:pPr>
        <w:tabs>
          <w:tab w:val="left" w:pos="750"/>
        </w:tabs>
      </w:pPr>
      <w:sdt>
        <w:sdtPr>
          <w:id w:val="85189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Concluants</w:t>
      </w:r>
    </w:p>
    <w:p w14:paraId="55CD7521" w14:textId="669FB7E2" w:rsidR="001E1272" w:rsidRDefault="001E1272" w:rsidP="001E1272">
      <w:pPr>
        <w:tabs>
          <w:tab w:val="left" w:pos="750"/>
        </w:tabs>
      </w:pPr>
      <w:sdt>
        <w:sdtPr>
          <w:id w:val="-1884709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ab/>
        <w:t>A refaire</w:t>
      </w:r>
    </w:p>
    <w:p w14:paraId="762D5BA9" w14:textId="728F45B0" w:rsidR="001E1272" w:rsidRDefault="001E1272" w:rsidP="001E1272">
      <w:pPr>
        <w:tabs>
          <w:tab w:val="left" w:pos="750"/>
        </w:tabs>
      </w:pPr>
      <w:r>
        <w:t xml:space="preserve">Commentaires : </w:t>
      </w:r>
    </w:p>
    <w:p w14:paraId="3A7E9A00" w14:textId="77777777" w:rsidR="0064157E" w:rsidRPr="001E1272" w:rsidRDefault="00000000">
      <w:pPr>
        <w:rPr>
          <w:b/>
          <w:bCs/>
        </w:rPr>
      </w:pPr>
      <w:r w:rsidRPr="001E1272">
        <w:rPr>
          <w:b/>
          <w:bCs/>
        </w:rPr>
        <w:t>Nom du fournisseur : ...............................................</w:t>
      </w:r>
    </w:p>
    <w:p w14:paraId="25E6C16D" w14:textId="77777777" w:rsidR="0064157E" w:rsidRDefault="00000000">
      <w:r w:rsidRPr="001E1272">
        <w:rPr>
          <w:b/>
          <w:bCs/>
        </w:rPr>
        <w:t>Numéro et date de la commande</w:t>
      </w:r>
      <w:r>
        <w:t xml:space="preserve"> : ................................</w:t>
      </w:r>
    </w:p>
    <w:p w14:paraId="20973AC1" w14:textId="77777777" w:rsidR="0064157E" w:rsidRDefault="00000000">
      <w:r w:rsidRPr="001E1272">
        <w:rPr>
          <w:b/>
          <w:bCs/>
        </w:rPr>
        <w:t>Date d’effet ou de service fait :</w:t>
      </w:r>
      <w:r>
        <w:t xml:space="preserve"> .................................</w:t>
      </w:r>
    </w:p>
    <w:p w14:paraId="64B5D4E1" w14:textId="77777777" w:rsidR="0064157E" w:rsidRDefault="00000000">
      <w:pPr>
        <w:pStyle w:val="Titre2"/>
      </w:pPr>
      <w:r>
        <w:t>Validation</w:t>
      </w:r>
    </w:p>
    <w:p w14:paraId="2EB4A29E" w14:textId="77777777" w:rsidR="0064157E" w:rsidRDefault="00000000">
      <w:r>
        <w:t>Fait à ........................................, le ............................</w:t>
      </w:r>
    </w:p>
    <w:p w14:paraId="62CF49EF" w14:textId="77777777" w:rsidR="0064157E" w:rsidRDefault="00000000">
      <w:r>
        <w:t>Signature :</w:t>
      </w:r>
      <w:r>
        <w:br/>
        <w:t>.........................................................</w:t>
      </w:r>
    </w:p>
    <w:sectPr w:rsidR="0064157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38237154">
    <w:abstractNumId w:val="8"/>
  </w:num>
  <w:num w:numId="2" w16cid:durableId="1979677161">
    <w:abstractNumId w:val="6"/>
  </w:num>
  <w:num w:numId="3" w16cid:durableId="1450247155">
    <w:abstractNumId w:val="5"/>
  </w:num>
  <w:num w:numId="4" w16cid:durableId="24209642">
    <w:abstractNumId w:val="4"/>
  </w:num>
  <w:num w:numId="5" w16cid:durableId="1880899926">
    <w:abstractNumId w:val="7"/>
  </w:num>
  <w:num w:numId="6" w16cid:durableId="1410729064">
    <w:abstractNumId w:val="3"/>
  </w:num>
  <w:num w:numId="7" w16cid:durableId="949580704">
    <w:abstractNumId w:val="2"/>
  </w:num>
  <w:num w:numId="8" w16cid:durableId="595796158">
    <w:abstractNumId w:val="1"/>
  </w:num>
  <w:num w:numId="9" w16cid:durableId="200088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752D"/>
    <w:rsid w:val="001E1272"/>
    <w:rsid w:val="0029639D"/>
    <w:rsid w:val="002F3040"/>
    <w:rsid w:val="00326F90"/>
    <w:rsid w:val="005A74ED"/>
    <w:rsid w:val="0064157E"/>
    <w:rsid w:val="0072590F"/>
    <w:rsid w:val="00AA1D8D"/>
    <w:rsid w:val="00B47730"/>
    <w:rsid w:val="00CB0664"/>
    <w:rsid w:val="00FC36F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C35ABB"/>
  <w14:defaultImageDpi w14:val="300"/>
  <w15:docId w15:val="{8189B016-345A-4FA3-8948-E4E93F791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>Fabien ALLAIRE</cp:lastModifiedBy>
  <cp:revision>4</cp:revision>
  <dcterms:created xsi:type="dcterms:W3CDTF">2013-12-23T23:15:00Z</dcterms:created>
  <dcterms:modified xsi:type="dcterms:W3CDTF">2025-09-24T06:48:00Z</dcterms:modified>
  <cp:category/>
</cp:coreProperties>
</file>